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381 Free category Діти Solo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#820 Марія Піщур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820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